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44997" name="aa08c5b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0168709" name="aa08c5b0-fdcd-11f0-92b3-e962ac2f7a6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89814214" name="ccce2e40-fdce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236133" name="ccce2e40-fdce-11f0-92b3-e962ac2f7a6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79700462" name="f9345760-fdcf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5534035" name="f9345760-fdcf-11f0-92b3-e962ac2f7a6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EG-OG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7489824" name="428c5290-fdd1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3195500" name="428c5290-fdd1-11f0-92b3-e962ac2f7a6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1552980" name="a3d9c49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4503089" name="a3d9c490-fdd3-11f0-92b3-e962ac2f7a6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27827473" name="cccc00d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5222103" name="cccc00d0-fdcd-11f0-92b3-e962ac2f7a6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Konstruktions- und Verkleidungs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797608" name="e7b9023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7423073" name="e7b90230-fdcd-11f0-92b3-e962ac2f7a6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5421466" name="e1761d30-fdce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1180614" name="e1761d30-fdce-11f0-92b3-e962ac2f7a6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2004183" name="e0e97820-fdcf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7535289" name="e0e97820-fdcf-11f0-92b3-e962ac2f7a6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5719528" name="268400b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8169339" name="268400b0-fdd2-11f0-92b3-e962ac2f7a6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19636983" name="2b1d3f40-fdcf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5119401" name="2b1d3f40-fdcf-11f0-92b3-e962ac2f7a6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26311831" name="608e2a80-fdd0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4621753" name="608e2a80-fdd0-11f0-92b3-e962ac2f7a6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2446430" name="b952ed90-fdd0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48520" name="b952ed90-fdd0-11f0-92b3-e962ac2f7a65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Elektrokasten 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2348439" name="74852e1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3243895" name="74852e10-fdd2-11f0-92b3-e962ac2f7a65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Türrahmen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49079437" name="a0d37ee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5772608" name="a0d37ee0-fdd2-11f0-92b3-e962ac2f7a65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0714284" name="28207d3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5743297" name="28207d30-fdd3-11f0-92b3-e962ac2f7a65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Kein Anschlagkitt erkennbar.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Anstrich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6687434" name="b07a57a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1257714" name="b07a57a0-fdd3-11f0-92b3-e962ac2f7a65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Hofwiesenstrasse 258113 Boppelsen</w:t>
          </w:r>
        </w:p>
        <w:p>
          <w:pPr>
            <w:spacing w:before="0" w:after="0"/>
          </w:pPr>
          <w:r>
            <w:t>714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